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Acromioclavicular joint arthropathy</w:t>
      </w:r>
    </w:p>
    <w:p>
      <w:r>
        <w:t>Form ID: exam_ac_joint_arthropathy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Acromioclavicular joint arthropathy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