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Carpal tunnel syndrome</w:t>
      </w:r>
    </w:p>
    <w:p>
      <w:r>
        <w:t>Form ID: exam_carpal_tunnel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Carpal tunnel syndrome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