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Greater trochanteric pain syndrome</w:t>
      </w:r>
    </w:p>
    <w:p>
      <w:r>
        <w:t>Form ID: exam_gtps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Greater trochanteric pain syndrome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