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De Quervain tenosynovitis</w:t>
      </w:r>
    </w:p>
    <w:p>
      <w:r>
        <w:t>Form ID: hist_dequervain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De Quervain tenosynovitis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