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Epiona EMR Template Guide v0.5</w:t>
      </w:r>
    </w:p>
    <w:p>
      <w:r>
        <w:t>Generated 2026-05-02. Forms: 126 (54 procedures, 36 histories, 36 focused physical exams).</w:t>
      </w:r>
    </w:p>
    <w:p>
      <w:r>
        <w:t>Encounter input -&gt; per-form default -&gt; global default -&gt; blank for No Default fields</w:t>
      </w:r>
    </w:p>
    <w:p>
      <w:pPr>
        <w:pStyle w:val="Heading1"/>
      </w:pPr>
      <w:r>
        <w:t>Regulatory/documentation build notes</w:t>
      </w:r>
    </w:p>
    <w:p>
      <w:r>
        <w:t>Encounter notes include focused relevant history/exam, diagnosis/differential, treatment or therapy provided, response/outcome, and follow-up plan.</w:t>
      </w:r>
    </w:p>
    <w:p>
      <w:r>
        <w:t>Adult chronic pain nerve block forms include image-guidance and image-storage fields where relevant.</w:t>
      </w:r>
    </w:p>
    <w:p>
      <w:r>
        <w:t>Medication, biologic, hyaluronic acid, RF device, needle, and other product defaults are editable prompts and must be verified before clinical use.</w:t>
      </w:r>
    </w:p>
    <w:p>
      <w:pPr>
        <w:pStyle w:val="Heading1"/>
      </w:pPr>
      <w:r>
        <w:t>Form index</w:t>
      </w:r>
    </w:p>
    <w:p>
      <w:r>
        <w:t>knee_ia_steroid_us — Procedure — Knee intra-articular corticosteroid injection - ultrasound-guided</w:t>
      </w:r>
    </w:p>
    <w:p>
      <w:r>
        <w:t>knee_ia_ha_us — Procedure — Knee intra-articular hyaluronic acid injection - ultrasound-guided</w:t>
      </w:r>
    </w:p>
    <w:p>
      <w:r>
        <w:t>knee_ia_prp_us — Procedure — Knee intra-articular PRP injection - ultrasound-guided</w:t>
      </w:r>
    </w:p>
    <w:p>
      <w:r>
        <w:t>knee_periarticular_prolo_us — Procedure — Knee periarticular prolotherapy - ultrasound-guided</w:t>
      </w:r>
    </w:p>
    <w:p>
      <w:r>
        <w:t>genicular_rfa — Procedure — Genicular nerve radiofrequency ablation</w:t>
      </w:r>
    </w:p>
    <w:p>
      <w:r>
        <w:t>hip_ia_steroid_us — Procedure — Hip intra-articular corticosteroid injection - ultrasound-guided</w:t>
      </w:r>
    </w:p>
    <w:p>
      <w:r>
        <w:t>hip_ia_prp_us — Procedure — Hip intra-articular PRP injection - ultrasound-guided</w:t>
      </w:r>
    </w:p>
    <w:p>
      <w:r>
        <w:t>gt_bursa_gluteal_tendon_steroid_us — Procedure — Greater trochanteric bursa / gluteal tendon region injection - ultrasound-guided</w:t>
      </w:r>
    </w:p>
    <w:p>
      <w:r>
        <w:t>piriformis_injection_us — Procedure — Piriformis muscle injection - ultrasound-guided</w:t>
      </w:r>
    </w:p>
    <w:p>
      <w:r>
        <w:t>si_joint_steroid_us — Procedure — Sacroiliac joint corticosteroid injection - ultrasound-guided</w:t>
      </w:r>
    </w:p>
    <w:p>
      <w:r>
        <w:t>si_ligament_prolo_us — Procedure — Sacroiliac / posterior pelvic ligament prolotherapy - ultrasound-guided</w:t>
      </w:r>
    </w:p>
    <w:p>
      <w:r>
        <w:t>shoulder_gh_steroid_us — Procedure — Shoulder glenohumeral joint corticosteroid injection - ultrasound-guided</w:t>
      </w:r>
    </w:p>
    <w:p>
      <w:r>
        <w:t>shoulder_subacromial_steroid_us — Procedure — Subacromial-subdeltoid bursa corticosteroid injection - ultrasound-guided</w:t>
      </w:r>
    </w:p>
    <w:p>
      <w:r>
        <w:t>ac_joint_steroid_us — Procedure — Acromioclavicular joint corticosteroid injection - ultrasound-guided</w:t>
      </w:r>
    </w:p>
    <w:p>
      <w:r>
        <w:t>suprascapular_nerve_block_us — Procedure — Suprascapular nerve block - ultrasound-guided</w:t>
      </w:r>
    </w:p>
    <w:p>
      <w:r>
        <w:t>shoulder_tendon_prp_us — Procedure — Shoulder rotator cuff / biceps tendon PRP injection - ultrasound-guided</w:t>
      </w:r>
    </w:p>
    <w:p>
      <w:r>
        <w:t>elbow_lateral_epicondyle_prp_us — Procedure — Lateral epicondyle PRP injection / tendon fenestration - ultrasound-guided</w:t>
      </w:r>
    </w:p>
    <w:p>
      <w:r>
        <w:t>elbow_lateral_epicondyle_prolo_us — Procedure — Lateral epicondyle prolotherapy - ultrasound-guided</w:t>
      </w:r>
    </w:p>
    <w:p>
      <w:r>
        <w:t>first_cmc_steroid_us — Procedure — First carpometacarpal joint corticosteroid injection - ultrasound-guided</w:t>
      </w:r>
    </w:p>
    <w:p>
      <w:r>
        <w:t>median_nerve_hydrodissection_us — Procedure — Median nerve hydrodissection at carpal tunnel - ultrasound-guided</w:t>
      </w:r>
    </w:p>
    <w:p>
      <w:r>
        <w:t>carpal_tunnel_steroid_us — Procedure — Carpal tunnel corticosteroid injection - ultrasound-guided</w:t>
      </w:r>
    </w:p>
    <w:p>
      <w:r>
        <w:t>occipital_nerve_block_us — Procedure — Greater/lesser occipital nerve block - ultrasound-guided or landmark-guided</w:t>
      </w:r>
    </w:p>
    <w:p>
      <w:r>
        <w:t>trigger_point_injections — Procedure — Trigger point injections - ultrasound-guided or landmark-guided</w:t>
      </w:r>
    </w:p>
    <w:p>
      <w:r>
        <w:t>cervical_mbb — Procedure — Cervical medial branch diagnostic block - image-guided</w:t>
      </w:r>
    </w:p>
    <w:p>
      <w:r>
        <w:t>lumbar_mbb — Procedure — Lumbar medial branch diagnostic block - image-guided</w:t>
      </w:r>
    </w:p>
    <w:p>
      <w:r>
        <w:t>lumbar_medial_branch_rfa — Procedure — Lumbar medial branch radiofrequency ablation</w:t>
      </w:r>
    </w:p>
    <w:p>
      <w:r>
        <w:t>cervical_medial_branch_rfa — Procedure — Cervical medial branch radiofrequency ablation</w:t>
      </w:r>
    </w:p>
    <w:p>
      <w:r>
        <w:t>caudal_esi_fluoro — Procedure — Caudal epidural steroid injection - fluoroscopy-guided</w:t>
      </w:r>
    </w:p>
    <w:p>
      <w:r>
        <w:t>tf_snerb_esi_fluoro — Procedure — Transforaminal selective nerve root / epidural steroid injection - fluoroscopy-guided</w:t>
      </w:r>
    </w:p>
    <w:p>
      <w:r>
        <w:t>intercostal_nerve_block_us — Procedure — Intercostal nerve block - ultrasound-guided</w:t>
      </w:r>
    </w:p>
    <w:p>
      <w:r>
        <w:t>stellate_ganglion_block_us — Procedure — Stellate ganglion block - ultrasound-guided</w:t>
      </w:r>
    </w:p>
    <w:p>
      <w:r>
        <w:t>ketamine_infusion_chronic_pain — Procedure — Ketamine infusion for chronic pain</w:t>
      </w:r>
    </w:p>
    <w:p>
      <w:r>
        <w:t>dequervain_sheath_steroid_us — Procedure — First dorsal compartment / De Quervain corticosteroid injection - ultrasound-guided</w:t>
      </w:r>
    </w:p>
    <w:p>
      <w:r>
        <w:t>trigger_finger_steroid_us — Procedure — Flexor tendon sheath corticosteroid injection for trigger finger - ultrasound-guided</w:t>
      </w:r>
    </w:p>
    <w:p>
      <w:r>
        <w:t>thumb_cmc_steroid_us — Procedure — Thumb first carpometacarpal joint corticosteroid injection - ultrasound-guided</w:t>
      </w:r>
    </w:p>
    <w:p>
      <w:r>
        <w:t>wrist_joint_steroid_us — Procedure — Radiocarpal wrist joint corticosteroid injection - ultrasound-guided</w:t>
      </w:r>
    </w:p>
    <w:p>
      <w:r>
        <w:t>elbow_joint_steroid_us — Procedure — Elbow joint corticosteroid injection - ultrasound-guided</w:t>
      </w:r>
    </w:p>
    <w:p>
      <w:r>
        <w:t>medial_epicondyle_prp_us — Procedure — Medial epicondyle PRP injection / tendon fenestration - ultrasound-guided</w:t>
      </w:r>
    </w:p>
    <w:p>
      <w:r>
        <w:t>patellar_tendon_prp_us — Procedure — Patellar tendon PRP injection / fenestration - ultrasound-guided</w:t>
      </w:r>
    </w:p>
    <w:p>
      <w:r>
        <w:t>achilles_tendon_prp_us — Procedure — Achilles tendon PRP injection / fenestration - ultrasound-guided</w:t>
      </w:r>
    </w:p>
    <w:p>
      <w:r>
        <w:t>ankle_joint_steroid_us — Procedure — Tibiotalar ankle joint corticosteroid injection - ultrasound-guided</w:t>
      </w:r>
    </w:p>
    <w:p>
      <w:r>
        <w:t>mortons_neuroma_injection_us — Procedure — Morton neuroma / intermetatarsal space injection - ultrasound-guided</w:t>
      </w:r>
    </w:p>
    <w:p>
      <w:r>
        <w:t>cervical_esi_fluoro — Procedure — Cervical interlaminar epidural steroid injection - fluoroscopy-guided</w:t>
      </w:r>
    </w:p>
    <w:p>
      <w:r>
        <w:t>thoracic_mbb — Procedure — Thoracic medial branch diagnostic block - image-guided</w:t>
      </w:r>
    </w:p>
    <w:p>
      <w:r>
        <w:t>thoracic_medial_branch_rfa — Procedure — Thoracic medial branch radiofrequency ablation</w:t>
      </w:r>
    </w:p>
    <w:p>
      <w:r>
        <w:t>coccyx_ganglion_impar_block_fluoro — Procedure — Ganglion impar / coccygeal sympathetic block - fluoroscopy-guided</w:t>
      </w:r>
    </w:p>
    <w:p>
      <w:r>
        <w:t>pudendal_nerve_block_us — Procedure — Pudendal nerve block - ultrasound-guided</w:t>
      </w:r>
    </w:p>
    <w:p>
      <w:r>
        <w:t>superior_cluneal_nerve_block_us — Procedure — Superior cluneal nerve block - ultrasound-guided</w:t>
      </w:r>
    </w:p>
    <w:p>
      <w:r>
        <w:t>quadratus_lumborum_block_us — Procedure — Quadratus lumborum fascial plane block - ultrasound-guided</w:t>
      </w:r>
    </w:p>
    <w:p>
      <w:r>
        <w:t>erector_spinae_plane_block_us — Procedure — Erector spinae plane block - ultrasound-guided</w:t>
      </w:r>
    </w:p>
    <w:p>
      <w:r>
        <w:t>shoulder_capsular_hydrodilatation_us — Procedure — Shoulder capsular hydrodilatation - ultrasound-guided</w:t>
      </w:r>
    </w:p>
    <w:p>
      <w:r>
        <w:t>ankle_joint_ha_us — Procedure — Tibiotalar ankle joint hyaluronic acid injection - ultrasound-guided</w:t>
      </w:r>
    </w:p>
    <w:p>
      <w:r>
        <w:t>facet_intraarticular_lumbar_steroid — Procedure — Lumbar facet intra-articular corticosteroid injection - image-guided</w:t>
      </w:r>
    </w:p>
    <w:p>
      <w:r>
        <w:t>facet_intraarticular_cervical_steroid — Procedure — Cervical facet intra-articular corticosteroid injection - image-guided</w:t>
      </w:r>
    </w:p>
    <w:p>
      <w:r>
        <w:t>hist_knee_osteoarthritis — History — History - Knee osteoarthritis / chronic knee pain</w:t>
      </w:r>
    </w:p>
    <w:p>
      <w:r>
        <w:t>exam_knee_osteoarthritis — Physical Exam — Physical exam - Knee osteoarthritis / chronic knee pain</w:t>
      </w:r>
    </w:p>
    <w:p>
      <w:r>
        <w:t>hist_hip_osteoarthritis — History — History - Hip osteoarthritis / chronic groin pain</w:t>
      </w:r>
    </w:p>
    <w:p>
      <w:r>
        <w:t>exam_hip_osteoarthritis — Physical Exam — Physical exam - Hip osteoarthritis / chronic groin pain</w:t>
      </w:r>
    </w:p>
    <w:p>
      <w:r>
        <w:t>hist_shoulder_oa_capsulitis — History — History - Shoulder osteoarthritis / adhesive capsulitis</w:t>
      </w:r>
    </w:p>
    <w:p>
      <w:r>
        <w:t>exam_shoulder_oa_capsulitis — Physical Exam — Physical exam - Shoulder osteoarthritis / adhesive capsulitis</w:t>
      </w:r>
    </w:p>
    <w:p>
      <w:r>
        <w:t>hist_rotator_cuff_subacromial — History — History - Rotator cuff tendinopathy / subacromial pain</w:t>
      </w:r>
    </w:p>
    <w:p>
      <w:r>
        <w:t>exam_rotator_cuff_subacromial — Physical Exam — Physical exam - Rotator cuff tendinopathy / subacromial pain</w:t>
      </w:r>
    </w:p>
    <w:p>
      <w:r>
        <w:t>hist_ac_joint_arthropathy — History — History - Acromioclavicular joint arthropathy</w:t>
      </w:r>
    </w:p>
    <w:p>
      <w:r>
        <w:t>exam_ac_joint_arthropathy — Physical Exam — Physical exam - Acromioclavicular joint arthropathy</w:t>
      </w:r>
    </w:p>
    <w:p>
      <w:r>
        <w:t>hist_biceps_tendinopathy — History — History - Long head biceps tendinopathy</w:t>
      </w:r>
    </w:p>
    <w:p>
      <w:r>
        <w:t>exam_biceps_tendinopathy — Physical Exam — Physical exam - Long head biceps tendinopathy</w:t>
      </w:r>
    </w:p>
    <w:p>
      <w:r>
        <w:t>hist_gtps — History — History - Greater trochanteric pain syndrome</w:t>
      </w:r>
    </w:p>
    <w:p>
      <w:r>
        <w:t>exam_gtps — Physical Exam — Physical exam - Greater trochanteric pain syndrome</w:t>
      </w:r>
    </w:p>
    <w:p>
      <w:r>
        <w:t>hist_piriformis_deep_gluteal — History — History - Piriformis / deep gluteal pain</w:t>
      </w:r>
    </w:p>
    <w:p>
      <w:r>
        <w:t>exam_piriformis_deep_gluteal — Physical Exam — Physical exam - Piriformis / deep gluteal pain</w:t>
      </w:r>
    </w:p>
    <w:p>
      <w:r>
        <w:t>hist_sacroiliac_joint_pain — History — History - Sacroiliac joint pain / posterior pelvic pain</w:t>
      </w:r>
    </w:p>
    <w:p>
      <w:r>
        <w:t>exam_sacroiliac_joint_pain — Physical Exam — Physical exam - Sacroiliac joint pain / posterior pelvic pain</w:t>
      </w:r>
    </w:p>
    <w:p>
      <w:r>
        <w:t>hist_lumbar_facet_pain — History — History - Lumbar facet-mediated pain</w:t>
      </w:r>
    </w:p>
    <w:p>
      <w:r>
        <w:t>exam_lumbar_facet_pain — Physical Exam — Physical exam - Lumbar facet-mediated pain</w:t>
      </w:r>
    </w:p>
    <w:p>
      <w:r>
        <w:t>hist_cervical_facet_pain — History — History - Cervical facet-mediated pain</w:t>
      </w:r>
    </w:p>
    <w:p>
      <w:r>
        <w:t>exam_cervical_facet_pain — Physical Exam — Physical exam - Cervical facet-mediated pain</w:t>
      </w:r>
    </w:p>
    <w:p>
      <w:r>
        <w:t>hist_thoracic_facet_rib_pain — History — History - Thoracic facet / rib / chest wall pain</w:t>
      </w:r>
    </w:p>
    <w:p>
      <w:r>
        <w:t>exam_thoracic_facet_rib_pain — Physical Exam — Physical exam - Thoracic facet / rib / chest wall pain</w:t>
      </w:r>
    </w:p>
    <w:p>
      <w:r>
        <w:t>hist_lumbar_radiculopathy — History — History - Lumbar radicular pain / sciatica</w:t>
      </w:r>
    </w:p>
    <w:p>
      <w:r>
        <w:t>exam_lumbar_radiculopathy — Physical Exam — Physical exam - Lumbar radicular pain / sciatica</w:t>
      </w:r>
    </w:p>
    <w:p>
      <w:r>
        <w:t>hist_cervical_radiculopathy — History — History - Cervical radicular pain</w:t>
      </w:r>
    </w:p>
    <w:p>
      <w:r>
        <w:t>exam_cervical_radiculopathy — Physical Exam — Physical exam - Cervical radicular pain</w:t>
      </w:r>
    </w:p>
    <w:p>
      <w:r>
        <w:t>hist_myofascial_pain — History — History - Myofascial pain syndrome</w:t>
      </w:r>
    </w:p>
    <w:p>
      <w:r>
        <w:t>exam_myofascial_pain — Physical Exam — Physical exam - Myofascial pain syndrome</w:t>
      </w:r>
    </w:p>
    <w:p>
      <w:r>
        <w:t>hist_occipital_neuralgia — History — History - Occipital neuralgia / cervicogenic headache</w:t>
      </w:r>
    </w:p>
    <w:p>
      <w:r>
        <w:t>exam_occipital_neuralgia — Physical Exam — Physical exam - Occipital neuralgia / cervicogenic headache</w:t>
      </w:r>
    </w:p>
    <w:p>
      <w:r>
        <w:t>hist_carpal_tunnel — History — History - Carpal tunnel syndrome</w:t>
      </w:r>
    </w:p>
    <w:p>
      <w:r>
        <w:t>exam_carpal_tunnel — Physical Exam — Physical exam - Carpal tunnel syndrome</w:t>
      </w:r>
    </w:p>
    <w:p>
      <w:r>
        <w:t>hist_dequervain — History — History - De Quervain tenosynovitis</w:t>
      </w:r>
    </w:p>
    <w:p>
      <w:r>
        <w:t>exam_dequervain — Physical Exam — Physical exam - De Quervain tenosynovitis</w:t>
      </w:r>
    </w:p>
    <w:p>
      <w:r>
        <w:t>hist_thumb_cmc_oa — History — History - Thumb CMC osteoarthritis</w:t>
      </w:r>
    </w:p>
    <w:p>
      <w:r>
        <w:t>exam_thumb_cmc_oa — Physical Exam — Physical exam - Thumb CMC osteoarthritis</w:t>
      </w:r>
    </w:p>
    <w:p>
      <w:r>
        <w:t>hist_trigger_finger — History — History - Trigger finger / stenosing tenosynovitis</w:t>
      </w:r>
    </w:p>
    <w:p>
      <w:r>
        <w:t>exam_trigger_finger — Physical Exam — Physical exam - Trigger finger / stenosing tenosynovitis</w:t>
      </w:r>
    </w:p>
    <w:p>
      <w:r>
        <w:t>hist_lateral_epicondylalgia — History — History - Lateral epicondylalgia</w:t>
      </w:r>
    </w:p>
    <w:p>
      <w:r>
        <w:t>exam_lateral_epicondylalgia — Physical Exam — Physical exam - Lateral epicondylalgia</w:t>
      </w:r>
    </w:p>
    <w:p>
      <w:r>
        <w:t>hist_medial_epicondylalgia — History — History - Medial epicondylalgia</w:t>
      </w:r>
    </w:p>
    <w:p>
      <w:r>
        <w:t>exam_medial_epicondylalgia — Physical Exam — Physical exam - Medial epicondylalgia</w:t>
      </w:r>
    </w:p>
    <w:p>
      <w:r>
        <w:t>hist_plantar_fasciopathy — History — History - Plantar fasciopathy</w:t>
      </w:r>
    </w:p>
    <w:p>
      <w:r>
        <w:t>exam_plantar_fasciopathy — Physical Exam — Physical exam - Plantar fasciopathy</w:t>
      </w:r>
    </w:p>
    <w:p>
      <w:r>
        <w:t>hist_achilles_tendinopathy — History — History - Achilles tendinopathy</w:t>
      </w:r>
    </w:p>
    <w:p>
      <w:r>
        <w:t>exam_achilles_tendinopathy — Physical Exam — Physical exam - Achilles tendinopathy</w:t>
      </w:r>
    </w:p>
    <w:p>
      <w:r>
        <w:t>hist_patellar_tendinopathy — History — History - Patellar tendinopathy</w:t>
      </w:r>
    </w:p>
    <w:p>
      <w:r>
        <w:t>exam_patellar_tendinopathy — Physical Exam — Physical exam - Patellar tendinopathy</w:t>
      </w:r>
    </w:p>
    <w:p>
      <w:r>
        <w:t>hist_ankle_osteoarthritis — History — History - Ankle osteoarthritis</w:t>
      </w:r>
    </w:p>
    <w:p>
      <w:r>
        <w:t>exam_ankle_osteoarthritis — Physical Exam — Physical exam - Ankle osteoarthritis</w:t>
      </w:r>
    </w:p>
    <w:p>
      <w:r>
        <w:t>hist_mortons_neuroma — History — History - Morton neuroma / forefoot neuralgia</w:t>
      </w:r>
    </w:p>
    <w:p>
      <w:r>
        <w:t>exam_mortons_neuroma — Physical Exam — Physical exam - Morton neuroma / forefoot neuralgia</w:t>
      </w:r>
    </w:p>
    <w:p>
      <w:r>
        <w:t>hist_coccydynia — History — History - Coccydynia</w:t>
      </w:r>
    </w:p>
    <w:p>
      <w:r>
        <w:t>exam_coccydynia — Physical Exam — Physical exam - Coccydynia</w:t>
      </w:r>
    </w:p>
    <w:p>
      <w:r>
        <w:t>hist_intercostal_neuralgia — History — History - Intercostal neuralgia / post-thoracotomy pain</w:t>
      </w:r>
    </w:p>
    <w:p>
      <w:r>
        <w:t>exam_intercostal_neuralgia — Physical Exam — Physical exam - Intercostal neuralgia / post-thoracotomy pain</w:t>
      </w:r>
    </w:p>
    <w:p>
      <w:r>
        <w:t>hist_ilioinguinal_neuralgia — History — History - Ilioinguinal/iliohypogastric/genitofemoral neuralgia</w:t>
      </w:r>
    </w:p>
    <w:p>
      <w:r>
        <w:t>exam_ilioinguinal_neuralgia — Physical Exam — Physical exam - Ilioinguinal/iliohypogastric/genitofemoral neuralgia</w:t>
      </w:r>
    </w:p>
    <w:p>
      <w:r>
        <w:t>hist_pudendal_neuralgia — History — History - Pudendal neuralgia / pelvic pain</w:t>
      </w:r>
    </w:p>
    <w:p>
      <w:r>
        <w:t>exam_pudendal_neuralgia — Physical Exam — Physical exam - Pudendal neuralgia / pelvic pain</w:t>
      </w:r>
    </w:p>
    <w:p>
      <w:r>
        <w:t>hist_cluneal_neuralgia — History — History - Superior cluneal neuralgia</w:t>
      </w:r>
    </w:p>
    <w:p>
      <w:r>
        <w:t>exam_cluneal_neuralgia — Physical Exam — Physical exam - Superior cluneal neuralgia</w:t>
      </w:r>
    </w:p>
    <w:p>
      <w:r>
        <w:t>hist_crps — History — History - Complex regional pain syndrome</w:t>
      </w:r>
    </w:p>
    <w:p>
      <w:r>
        <w:t>exam_crps — Physical Exam — Physical exam - Complex regional pain syndrome</w:t>
      </w:r>
    </w:p>
    <w:p>
      <w:r>
        <w:t>hist_peripheral_neuropathic_pain — History — History - Peripheral neuropathic pain / post-herpetic neuralgia</w:t>
      </w:r>
    </w:p>
    <w:p>
      <w:r>
        <w:t>exam_peripheral_neuropathic_pain — Physical Exam — Physical exam - Peripheral neuropathic pain / post-herpetic neuralgia</w:t>
      </w:r>
    </w:p>
    <w:p>
      <w:r>
        <w:t>hist_fibromyalgia_central_sensitization — History — History - Fibromyalgia / central sensitization</w:t>
      </w:r>
    </w:p>
    <w:p>
      <w:r>
        <w:t>exam_fibromyalgia_central_sensitization — Physical Exam — Physical exam - Fibromyalgia / central sensitization</w:t>
      </w:r>
    </w:p>
    <w:p>
      <w:r>
        <w:t>hist_chronic_post_surgical_pain — History — History - Chronic post-surgical pain</w:t>
      </w:r>
    </w:p>
    <w:p>
      <w:r>
        <w:t>exam_chronic_post_surgical_pain — Physical Exam — Physical exam - Chronic post-surgical pain</w:t>
      </w:r>
    </w:p>
    <w:p>
      <w:pPr>
        <w:pStyle w:val="Heading1"/>
      </w:pPr>
      <w:r>
        <w:t>Condition map</w:t>
      </w:r>
    </w:p>
    <w:p>
      <w:r>
        <w:t>Knee osteoarthritis / chronic knee pain: history=hist_knee_osteoarthritis; exam=exam_knee_osteoarthritis; procedures=knee_ia_steroid_us, knee_ia_ha_us, knee_ia_prp_us, knee_periarticular_prolo_us, genicular_rfa, patellar_tendon_prp_us</w:t>
      </w:r>
    </w:p>
    <w:p>
      <w:r>
        <w:t>Hip osteoarthritis / chronic groin pain: history=hist_hip_osteoarthritis; exam=exam_hip_osteoarthritis; procedures=hip_ia_steroid_us, hip_ia_prp_us</w:t>
      </w:r>
    </w:p>
    <w:p>
      <w:r>
        <w:t>Shoulder osteoarthritis / adhesive capsulitis: history=hist_shoulder_oa_capsulitis; exam=exam_shoulder_oa_capsulitis; procedures=shoulder_gh_steroid_us, shoulder_gh_prp_us, shoulder_capsular_hydrodilatation_us, suprascapular_nerve_block_us</w:t>
      </w:r>
    </w:p>
    <w:p>
      <w:r>
        <w:t>Rotator cuff tendinopathy / subacromial pain: history=hist_rotator_cuff_subacromial; exam=exam_rotator_cuff_subacromial; procedures=shoulder_subacromial_steroid_us, shoulder_tendon_prp_us, suprascapular_nerve_block_us</w:t>
      </w:r>
    </w:p>
    <w:p>
      <w:r>
        <w:t>Acromioclavicular joint arthropathy: history=hist_ac_joint_arthropathy; exam=exam_ac_joint_arthropathy; procedures=ac_joint_steroid_us</w:t>
      </w:r>
    </w:p>
    <w:p>
      <w:r>
        <w:t>Long head biceps tendinopathy: history=hist_biceps_tendinopathy; exam=exam_biceps_tendinopathy; procedures=shoulder_tendon_prp_us</w:t>
      </w:r>
    </w:p>
    <w:p>
      <w:r>
        <w:t>Greater trochanteric pain syndrome: history=hist_gtps; exam=exam_gtps; procedures=gt_bursa_gluteal_tendon_steroid_us, hip_prp_us</w:t>
      </w:r>
    </w:p>
    <w:p>
      <w:r>
        <w:t>Piriformis / deep gluteal pain: history=hist_piriformis_deep_gluteal; exam=exam_piriformis_deep_gluteal; procedures=piriformis_injection_us</w:t>
      </w:r>
    </w:p>
    <w:p>
      <w:r>
        <w:t>Sacroiliac joint pain / posterior pelvic pain: history=hist_sacroiliac_joint_pain; exam=exam_sacroiliac_joint_pain; procedures=si_joint_steroid_us, si_ligament_prolo_us</w:t>
      </w:r>
    </w:p>
    <w:p>
      <w:r>
        <w:t>Lumbar facet-mediated pain: history=hist_lumbar_facet_pain; exam=exam_lumbar_facet_pain; procedures=lumbar_mbb, lumbar_medial_branch_rfa, facet_intraarticular_lumbar_steroid</w:t>
      </w:r>
    </w:p>
    <w:p>
      <w:r>
        <w:t>Cervical facet-mediated pain: history=hist_cervical_facet_pain; exam=exam_cervical_facet_pain; procedures=cervical_mbb, cervical_medial_branch_rfa, facet_intraarticular_cervical_steroid</w:t>
      </w:r>
    </w:p>
    <w:p>
      <w:r>
        <w:t>Thoracic facet / rib / chest wall pain: history=hist_thoracic_facet_rib_pain; exam=exam_thoracic_facet_rib_pain; procedures=thoracic_mbb, thoracic_medial_branch_rfa, intercostal_nerve_block_us, erector_spinae_plane_block_us</w:t>
      </w:r>
    </w:p>
    <w:p>
      <w:r>
        <w:t>Lumbar radicular pain / sciatica: history=hist_lumbar_radiculopathy; exam=exam_lumbar_radiculopathy; procedures=tf_snerb_esi_fluoro, caudal_esi_fluoro</w:t>
      </w:r>
    </w:p>
    <w:p>
      <w:r>
        <w:t>Cervical radicular pain: history=hist_cervical_radiculopathy; exam=exam_cervical_radiculopathy; procedures=cervical_esi_fluoro</w:t>
      </w:r>
    </w:p>
    <w:p>
      <w:r>
        <w:t>Myofascial pain syndrome: history=hist_myofascial_pain; exam=exam_myofascial_pain; procedures=trigger_point_injections</w:t>
      </w:r>
    </w:p>
    <w:p>
      <w:r>
        <w:t>Occipital neuralgia / cervicogenic headache: history=hist_occipital_neuralgia; exam=exam_occipital_neuralgia; procedures=occipital_nerve_block_us, cervical_mbb</w:t>
      </w:r>
    </w:p>
    <w:p>
      <w:r>
        <w:t>Carpal tunnel syndrome: history=hist_carpal_tunnel; exam=exam_carpal_tunnel; procedures=median_nerve_hydrodissection_us, carpal_tunnel_steroid_us</w:t>
      </w:r>
    </w:p>
    <w:p>
      <w:r>
        <w:t>De Quervain tenosynovitis: history=hist_dequervain; exam=exam_dequervain; procedures=dequervain_sheath_steroid_us</w:t>
      </w:r>
    </w:p>
    <w:p>
      <w:r>
        <w:t>Thumb CMC osteoarthritis: history=hist_thumb_cmc_oa; exam=exam_thumb_cmc_oa; procedures=thumb_cmc_steroid_us, first_cmc_steroid_us</w:t>
      </w:r>
    </w:p>
    <w:p>
      <w:r>
        <w:t>Trigger finger / stenosing tenosynovitis: history=hist_trigger_finger; exam=exam_trigger_finger; procedures=trigger_finger_steroid_us</w:t>
      </w:r>
    </w:p>
    <w:p>
      <w:r>
        <w:t>Lateral epicondylalgia: history=hist_lateral_epicondylalgia; exam=exam_lateral_epicondylalgia; procedures=elbow_lateral_epicondyle_prp_us, elbow_lateral_epicondyle_prolo_us</w:t>
      </w:r>
    </w:p>
    <w:p>
      <w:r>
        <w:t>Medial epicondylalgia: history=hist_medial_epicondylalgia; exam=exam_medial_epicondylalgia; procedures=medial_epicondyle_prp_us</w:t>
      </w:r>
    </w:p>
    <w:p>
      <w:r>
        <w:t>Plantar fasciopathy: history=hist_plantar_fasciopathy; exam=exam_plantar_fasciopathy; procedures=plantar_fascia_prp_us</w:t>
      </w:r>
    </w:p>
    <w:p>
      <w:r>
        <w:t>Achilles tendinopathy: history=hist_achilles_tendinopathy; exam=exam_achilles_tendinopathy; procedures=achilles_tendon_prp_us</w:t>
      </w:r>
    </w:p>
    <w:p>
      <w:r>
        <w:t>Patellar tendinopathy: history=hist_patellar_tendinopathy; exam=exam_patellar_tendinopathy; procedures=patellar_tendon_prp_us</w:t>
      </w:r>
    </w:p>
    <w:p>
      <w:r>
        <w:t>Ankle osteoarthritis: history=hist_ankle_osteoarthritis; exam=exam_ankle_osteoarthritis; procedures=ankle_joint_steroid_us, ankle_joint_ha_us</w:t>
      </w:r>
    </w:p>
    <w:p>
      <w:r>
        <w:t>Morton neuroma / forefoot neuralgia: history=hist_mortons_neuroma; exam=exam_mortons_neuroma; procedures=mortons_neuroma_injection_us</w:t>
      </w:r>
    </w:p>
    <w:p>
      <w:r>
        <w:t>Coccydynia: history=hist_coccydynia; exam=exam_coccydynia; procedures=coccyx_ganglion_impar_block_fluoro</w:t>
      </w:r>
    </w:p>
    <w:p>
      <w:r>
        <w:t>Intercostal neuralgia / post-thoracotomy pain: history=hist_intercostal_neuralgia; exam=exam_intercostal_neuralgia; procedures=intercostal_nerve_block_us, erector_spinae_plane_block_us</w:t>
      </w:r>
    </w:p>
    <w:p>
      <w:r>
        <w:t>Ilioinguinal/iliohypogastric/genitofemoral neuralgia: history=hist_ilioinguinal_neuralgia; exam=exam_ilioinguinal_neuralgia; procedures=ilioinguinal_nerve_block_us</w:t>
      </w:r>
    </w:p>
    <w:p>
      <w:r>
        <w:t>Pudendal neuralgia / pelvic pain: history=hist_pudendal_neuralgia; exam=exam_pudendal_neuralgia; procedures=pudendal_nerve_block_us, coccyx_ganglion_impar_block_fluoro</w:t>
      </w:r>
    </w:p>
    <w:p>
      <w:r>
        <w:t>Superior cluneal neuralgia: history=hist_cluneal_neuralgia; exam=exam_cluneal_neuralgia; procedures=superior_cluneal_nerve_block_us</w:t>
      </w:r>
    </w:p>
    <w:p>
      <w:r>
        <w:t>Complex regional pain syndrome: history=hist_crps; exam=exam_crps; procedures=stellate_ganglion_block_us, ketamine_infusion_chronic_pain</w:t>
      </w:r>
    </w:p>
    <w:p>
      <w:r>
        <w:t>Peripheral neuropathic pain / post-herpetic neuralgia: history=hist_peripheral_neuropathic_pain; exam=exam_peripheral_neuropathic_pain; procedures=trigger_point_injections, intercostal_nerve_block_us, ketamine_infusion_chronic_pain</w:t>
      </w:r>
    </w:p>
    <w:p>
      <w:r>
        <w:t>Fibromyalgia / central sensitization: history=hist_fibromyalgia_central_sensitization; exam=exam_fibromyalgia_central_sensitization; procedures=ketamine_infusion_chronic_pain, trigger_point_injections</w:t>
      </w:r>
    </w:p>
    <w:p>
      <w:r>
        <w:t>Chronic post-surgical pain: history=hist_chronic_post_surgical_pain; exam=exam_chronic_post_surgical_pain; procedures=trigger_point_injections, intercostal_nerve_block_us, ilioinguinal_nerve_block_us, ketamine_infusion_chronic_pain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