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Occipital neuralgia / cervicogenic headache</w:t>
      </w:r>
    </w:p>
    <w:p>
      <w:r>
        <w:t>Form ID: hist_occipital_neuralgia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Occipital neuralgia / cervicogenic headache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