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Erector spinae plane block - ultrasound-guided</w:t>
      </w:r>
    </w:p>
    <w:p>
      <w:r>
        <w:t>Form ID: erector_spinae_plane_block_us</w:t>
      </w:r>
    </w:p>
    <w:p>
      <w:r>
        <w:t>Type: Procedure</w:t>
      </w:r>
    </w:p>
    <w:p>
      <w:r>
        <w:t>Family: Fascial plane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Erector spinae plane block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