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Genicular nerve radiofrequency ablation</w:t>
      </w:r>
    </w:p>
    <w:p>
      <w:r>
        <w:t>Form ID: genicular_rfa</w:t>
      </w:r>
    </w:p>
    <w:p>
      <w:r>
        <w:t>Type: Procedure</w:t>
      </w:r>
    </w:p>
    <w:p>
      <w:r>
        <w:t>Family: Radiofrequency ablation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Targets</w:t>
            </w:r>
          </w:p>
        </w:tc>
        <w:tc>
          <w:tcPr>
            <w:tcW w:type="dxa" w:w="1728"/>
          </w:tcPr>
          <w:p>
            <w:r>
              <w:t>Levels / nerves targeted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Imaging modality</w:t>
            </w:r>
          </w:p>
        </w:tc>
        <w:tc>
          <w:tcPr>
            <w:tcW w:type="dxa" w:w="1728"/>
          </w:tcPr>
          <w:p>
            <w:r>
              <w:t>imaging_modality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RF cannula / active tip</w:t>
            </w:r>
          </w:p>
        </w:tc>
        <w:tc>
          <w:tcPr>
            <w:tcW w:type="dxa" w:w="1728"/>
          </w:tcPr>
          <w:p>
            <w:r>
              <w:t>cannula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RF generator / technology</w:t>
            </w:r>
          </w:p>
        </w:tc>
        <w:tc>
          <w:tcPr>
            <w:tcW w:type="dxa" w:w="1728"/>
          </w:tcPr>
          <w:p>
            <w:r>
              <w:t>generator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Electrode orientation / lesion geometry</w:t>
            </w:r>
          </w:p>
        </w:tc>
        <w:tc>
          <w:tcPr>
            <w:tcW w:type="dxa" w:w="1728"/>
          </w:tcPr>
          <w:p>
            <w:r>
              <w:t>electrode_orientation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Stimulation</w:t>
            </w:r>
          </w:p>
        </w:tc>
        <w:tc>
          <w:tcPr>
            <w:tcW w:type="dxa" w:w="1728"/>
          </w:tcPr>
          <w:p>
            <w:r>
              <w:t>Sensory stimulation result</w:t>
            </w:r>
          </w:p>
        </w:tc>
        <w:tc>
          <w:tcPr>
            <w:tcW w:type="dxa" w:w="1728"/>
          </w:tcPr>
          <w:p>
            <w:r>
              <w:t>sensory_stimulation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Stimulation</w:t>
            </w:r>
          </w:p>
        </w:tc>
        <w:tc>
          <w:tcPr>
            <w:tcW w:type="dxa" w:w="1728"/>
          </w:tcPr>
          <w:p>
            <w:r>
              <w:t>Motor stimulation result</w:t>
            </w:r>
          </w:p>
        </w:tc>
        <w:tc>
          <w:tcPr>
            <w:tcW w:type="dxa" w:w="1728"/>
          </w:tcPr>
          <w:p>
            <w:r>
              <w:t>motor_stimulation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Lesioning</w:t>
            </w:r>
          </w:p>
        </w:tc>
        <w:tc>
          <w:tcPr>
            <w:tcW w:type="dxa" w:w="1728"/>
          </w:tcPr>
          <w:p>
            <w:r>
              <w:t>Lesion temperature/time/settings</w:t>
            </w:r>
          </w:p>
        </w:tc>
        <w:tc>
          <w:tcPr>
            <w:tcW w:type="dxa" w:w="1728"/>
          </w:tcPr>
          <w:p>
            <w:r>
              <w:t>lesion_settings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Lesioning</w:t>
            </w:r>
          </w:p>
        </w:tc>
        <w:tc>
          <w:tcPr>
            <w:tcW w:type="dxa" w:w="1728"/>
          </w:tcPr>
          <w:p>
            <w:r>
              <w:t>Number of lesions</w:t>
            </w:r>
          </w:p>
        </w:tc>
        <w:tc>
          <w:tcPr>
            <w:tcW w:type="dxa" w:w="1728"/>
          </w:tcPr>
          <w:p>
            <w:r>
              <w:t>number_of_lesions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Lesioning</w:t>
            </w:r>
          </w:p>
        </w:tc>
        <w:tc>
          <w:tcPr>
            <w:tcW w:type="dxa" w:w="1728"/>
          </w:tcPr>
          <w:p>
            <w:r>
              <w:t>Post-lesion injectate</w:t>
            </w:r>
          </w:p>
        </w:tc>
        <w:tc>
          <w:tcPr>
            <w:tcW w:type="dxa" w:w="1728"/>
          </w:tcPr>
          <w:p>
            <w:r>
              <w:t>post_lesion_injectate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Post-procedure neurologic status</w:t>
            </w:r>
          </w:p>
        </w:tc>
        <w:tc>
          <w:tcPr>
            <w:tcW w:type="dxa" w:w="1728"/>
          </w:tcPr>
          <w:p>
            <w:r>
              <w:t>post_procedure_neuro_status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Targets</w:t>
            </w:r>
          </w:p>
        </w:tc>
        <w:tc>
          <w:tcPr>
            <w:tcW w:type="dxa" w:w="1728"/>
          </w:tcPr>
          <w:p>
            <w:r>
              <w:t>Diagnostic block response supporting RFA</w:t>
            </w:r>
          </w:p>
        </w:tc>
        <w:tc>
          <w:tcPr>
            <w:tcW w:type="dxa" w:w="1728"/>
          </w:tcPr>
          <w:p>
            <w:r>
              <w:t>diagnostic_block_response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Anticoagulant/antiplatelet plan</w:t>
            </w:r>
          </w:p>
        </w:tc>
        <w:tc>
          <w:tcPr>
            <w:tcW w:type="dxa" w:w="1728"/>
          </w:tcPr>
          <w:p>
            <w:r>
              <w:t>anticoagulant_hold_details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Genicular Nerve Radiofrequency Ablation</w:t>
      </w:r>
    </w:p>
    <w:p/>
    <w:p>
      <w:r>
        <w:t>Indication: {{side}} genicular RFA for {{diagnosis}}. Diagnostic block response: {{diagnostic_block_response}}.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Setup/guidance: Position: {{patient_position}}. Monitoring: {{monitoring}}. Guidance: {{imaging_modality}}. Images: {{image_saved}}</w:t>
      </w:r>
    </w:p>
    <w:p/>
    <w:p>
      <w:r>
        <w:t>Targets: {{levels_targets}}. Cannula: {{cannula}}. Generator: {{generator}}. Orientation: {{electrode_orientation}}</w:t>
      </w:r>
    </w:p>
    <w:p/>
    <w:p>
      <w:r>
        <w:t>Stimulation/lesioning: Sensory stimulation: {{sensory_stimulation}} Motor stimulation: {{motor_stimulation}} Settings: {{lesion_settings}} Number of lesions: {{number_of_lesions}}. Post-lesion injectate: {{post_lesion_injectate}}</w:t>
      </w:r>
    </w:p>
    <w:p/>
    <w:p>
      <w:r>
        <w:t>Outcome: Neuro status: {{post_procedure_neuro_status}}.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