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Intercostal nerve block - ultrasound-guided</w:t>
      </w:r>
    </w:p>
    <w:p>
      <w:r>
        <w:t>Form ID: intercostal_nerve_block_us</w:t>
      </w:r>
    </w:p>
    <w:p>
      <w:r>
        <w:t>Type: Procedure</w:t>
      </w:r>
    </w:p>
    <w:p>
      <w:r>
        <w:t>Family: Peripheral nerve block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Rib levels / intercostal nerves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Pleura visualization and avoidance</w:t>
            </w:r>
          </w:p>
        </w:tc>
        <w:tc>
          <w:tcPr>
            <w:tcW w:type="dxa" w:w="1728"/>
          </w:tcPr>
          <w:p>
            <w:r>
              <w:t>pleura_visualization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Intercostal nerve block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 with a {{transducer}}, rib, pleura, and intercostal structures were identified. A {{needle}} was advanced via {{approach}} to {{target}}.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