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Quadratus lumborum fascial plane block - ultrasound-guided</w:t>
      </w:r>
    </w:p>
    <w:p>
      <w:r>
        <w:t>Form ID: quadratus_lumborum_block_us</w:t>
      </w:r>
    </w:p>
    <w:p>
      <w:r>
        <w:t>Type: Procedure</w:t>
      </w:r>
    </w:p>
    <w:p>
      <w:r>
        <w:t>Family: Fascial plane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Quadratus lumborum fascial plane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