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Trigger finger / stenosing tenosynovitis</w:t>
      </w:r>
    </w:p>
    <w:p>
      <w:r>
        <w:t>Form ID: hist_trigger_finger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Trigger finger / stenosing tenosynovitis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