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Acromioclavicular joint corticosteroid injection - ultrasound-guided</w:t>
      </w:r>
    </w:p>
    <w:p>
      <w:r>
        <w:rPr>
          <w:b/>
        </w:rPr>
        <w:t xml:space="preserve">Form ID: </w:t>
      </w:r>
      <w:r>
        <w:t xml:space="preserve">ac_joint_steroid_us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Small joint steroid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Acromioclavicular joint corticosteroid injection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 with a {{transducer}}, a {{needle}} was advanced via a {{approach}} to the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 {{dose_volume}}. Diluent/local anesthetic: {{diluent_anesthetic}}. Total volume: {{total_volume}}. Lot/expiry: {{lot_expiry}}.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