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Carpal tunnel corticosteroid injection - ultrasound-guided</w:t>
      </w:r>
    </w:p>
    <w:p>
      <w:r>
        <w:rPr>
          <w:b/>
        </w:rPr>
        <w:t xml:space="preserve">Form ID: </w:t>
      </w:r>
      <w:r>
        <w:t xml:space="preserve">carpal_tunnel_steroid_us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Peripheral nerve region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Intraneural injection avoided / nerve integrity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nerve_integrity_check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Hydrodissection/perineural spread plane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hydrodissection_plane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Carpal tunnel corticosteroid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the median nerve and surrounding tendons/vessels were identified. A {{needle}} was advanced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