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Caudal epidural steroid injection - fluoroscopy-guided</w:t>
      </w:r>
    </w:p>
    <w:p>
      <w:r>
        <w:rPr>
          <w:b/>
        </w:rPr>
        <w:t xml:space="preserve">Form ID: </w:t>
      </w:r>
      <w:r>
        <w:t xml:space="preserve">caudal_esi_fluoro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Epidural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Epidural/SNRB injectate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Dose/volume per level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 / nerve roots 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levels_targets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Contrast used and spread pattern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contrast_used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Paresthesia/intravascular uptake check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paresthesia_or_intravascular_check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neurologic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neurologic_status_post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Caudal epidural steroid injection - fluoroscopy-guided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{{guidance}}, a {{needle}} was advanced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Spine-specific details: Levels/roots: {{levels_targets}}. Contrast/spread: {{contrast_used}}. Safety check: {{paresthesia_or_intravascular_check}}. Post-procedure neurologic status: {{neurologic_status_post}}.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