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Ganglion impar / coccygeal sympathetic block - fluoroscopy-guided</w:t>
      </w:r>
    </w:p>
    <w:p>
      <w:r>
        <w:rPr>
          <w:b/>
        </w:rPr>
        <w:t xml:space="preserve">Form ID: </w:t>
      </w:r>
      <w:r>
        <w:t xml:space="preserve">coccyx_ganglion_impar_block_fluoro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Sympathetic / pelvic pain block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/ rationale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 / level / site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 pain score and functional limitation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baseline_pain_function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transducer_or_equipment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 / endpoint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Needle/cannula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localization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/ safety check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spread / resistance / observation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Injectate/product/device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amount / concentration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Local anesthetic / diluent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/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post-procedure status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Fluoroscopy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Contrast use and pattern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contrast_used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Fluoroscopy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Fluoroscopy time / dose if tracked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radiation_details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Fluoroscopy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Pre/post neurologic status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neuro_status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Procedure: Ganglion impar / coccygeal sympathetic block - fluoroscopy-guided</w:t>
        <w:br/>
        <w:t>Indication: {{diagnosis}}. Clinical rationale: {{clinical_indication}}. Side/site/level: {{side}}. Baseline pain/function: {{baseline_pain_function}}.</w:t>
      </w:r>
    </w:p>
    <w:p>
      <w:pPr>
        <w:spacing w:after="120"/>
      </w:pPr>
      <w:r>
        <w:t>Consent and safety: {{consent_phrase}} {{timeout_phrase}} {{allergy_infection_anticoagulant_screen}}</w:t>
      </w:r>
    </w:p>
    <w:p>
      <w:pPr>
        <w:spacing w:after="120"/>
      </w:pPr>
      <w:r>
        <w:t>Setup: The patient was positioned {{patient_position}}. Skin preparation: {{skin_prep}}. {{sterile_setup}} Monitoring: {{monitoring}}</w:t>
      </w:r>
    </w:p>
    <w:p>
      <w:pPr>
        <w:spacing w:after="120"/>
      </w:pPr>
      <w:r>
        <w:t>Guidance: {{guidance}}. {{guidance_phrase}} Image documentation: {{image_saved}}.</w:t>
      </w:r>
    </w:p>
    <w:p>
      <w:pPr>
        <w:spacing w:after="120"/>
      </w:pPr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>
      <w:pPr>
        <w:spacing w:after="120"/>
      </w:pPr>
      <w:r>
        <w:t>Injectate/product/device: {{injectate_product}}. Dose/amount: {{dose_volume}}. Local anesthetic/diluent: {{diluent_anesthetic}}. Total volume: {{total_volume}}. Lot/expiry: {{lot_expiry}}.</w:t>
      </w:r>
    </w:p>
    <w:p>
      <w:pPr>
        <w:spacing w:after="120"/>
      </w:pPr>
      <w:r>
        <w:t>Outcome: Immediate response/status: {{immediate_response}}. Complications/adverse events: {{complications}}.</w:t>
      </w:r>
    </w:p>
    <w:p>
      <w:pPr>
        <w:spacing w:after="120"/>
      </w:pPr>
      <w:r>
        <w:t>Disposition: {{post_procedure_instructions}} Follow-up: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