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Cervical facet intra-articular corticosteroid injection - image-guided</w:t>
      </w:r>
    </w:p>
    <w:p>
      <w:r>
        <w:rPr>
          <w:b/>
        </w:rPr>
        <w:t xml:space="preserve">Form ID: </w:t>
      </w:r>
      <w:r>
        <w:t xml:space="preserve">facet_intraarticular_cervical_steroid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Facet joint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Cervical facet intra-articular corticosteroid injection - image-guided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