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Hip intra-articular PRP injection - ultrasound-guided</w:t>
      </w:r>
    </w:p>
    <w:p>
      <w:r>
        <w:rPr>
          <w:b/>
        </w:rPr>
        <w:t xml:space="preserve">Form ID: </w:t>
      </w:r>
      <w:r>
        <w:t xml:space="preserve">hip_ia_prp_us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PRP injection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 / 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and failed conservative therapy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Laterality / 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Images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pain score change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probe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type / gauge / length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path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character / resistance / spread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PRP product/preparation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PRP volume injected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and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 / local anesthetic component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injectate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PRP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PRP system / kit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prp_system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PRP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Blood draw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blood_draw_volume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PRP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Spin protocol / processing details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spin_protocol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Fenestration/peppering pattern if performed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fenestration_pattern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Hip intra-articular PRP injection - ultrasound-guided</w:t>
      </w:r>
    </w:p>
    <w:p>
      <w:pPr>
        <w:spacing w:after="120"/>
      </w:pPr>
      <w:r>
        <w:t>Indication: {{side}} procedure for {{diagnosis}}. {{clinical_indication}}</w:t>
      </w:r>
    </w:p>
    <w:p>
      <w:pPr>
        <w:spacing w:after="120"/>
      </w:pPr>
      <w:r>
        <w:t>Consent / safety: {{consent_phrase}} {{timeout_phrase}} Safety screen: {{allergy_infection_anticoagulant_screen}}</w:t>
      </w:r>
    </w:p>
    <w:p>
      <w:pPr>
        <w:spacing w:after="120"/>
      </w:pPr>
      <w:r>
        <w:t>Setup: The patient was positioned {{patient_position}}. Skin preparation: {{skin_prep}} Sterile setup: {{sterile_setup}} Monitoring: {{monitoring}}</w:t>
      </w:r>
    </w:p>
    <w:p>
      <w:pPr>
        <w:spacing w:after="120"/>
      </w:pPr>
      <w:r>
        <w:t>Guidance: {{guidance_phrase}} Images: {{image_saved}}</w:t>
      </w:r>
    </w:p>
    <w:p>
      <w:pPr>
        <w:spacing w:after="120"/>
      </w:pPr>
      <w:r>
        <w:t>Technique: Autologous PRP was prepared. Using {{guidance}} with a {{transducer}}, a {{needle}} was advanced via an {{approach}} to the {{target}}, avoiding femoral neurovascular structures. Needle visualization/path: {{needle_visualization}} Aspiration: {{aspiration_result}} Injection/spread: {{injection_character}}</w:t>
      </w:r>
    </w:p>
    <w:p>
      <w:pPr>
        <w:spacing w:after="120"/>
      </w:pPr>
      <w:r>
        <w:t>Product/injectate: {{injectate_product}}; {{dose_volume}}. Diluent/local anesthetic: {{diluent_anesthetic}}. Total volume: {{total_volume}}. Lot/expiry: {{lot_expiry}}.</w:t>
      </w:r>
    </w:p>
    <w:p>
      <w:pPr>
        <w:spacing w:after="120"/>
      </w:pPr>
      <w:r>
        <w:t>PRP preparation: System: {{prp_system}}. Blood draw volume: {{blood_draw_volume}}. Spin protocol: {{spin_protocol}}. Fenestration: {{fenestration_pattern}}.</w:t>
      </w:r>
    </w:p>
    <w:p>
      <w:pPr>
        <w:spacing w:after="120"/>
      </w:pPr>
      <w:r>
        <w:t>Outcome: Immediate response: {{immediate_response}} Complications: {{complications}}</w:t>
      </w:r>
    </w:p>
    <w:p>
      <w:pPr>
        <w:spacing w:after="120"/>
      </w:pPr>
      <w:r>
        <w:t>Disposition: {{post_procedure_instructions}}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