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Knee intra-articular hyaluronic acid injection - ultrasound-guided</w:t>
      </w:r>
    </w:p>
    <w:p>
      <w:r>
        <w:rPr>
          <w:b/>
        </w:rPr>
        <w:t xml:space="preserve">Form ID: </w:t>
      </w:r>
      <w:r>
        <w:t xml:space="preserve">knee_ia_ha_us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Hyaluronic acid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HA 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HA product volume / series number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Product Series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Series number / injection number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series_number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Product Series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Prior HA response if repeat series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prior_ha_response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Knee Intra-Articular Hyaluronic Acid Injection - Ultrasound-Guided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Using {{guidance}} with a {{transducer}}, a {{needle}} was advanced via a {{approach}} to the {{target}}.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{{injectate_product}}; {{dose_volume}}; series: {{series_number}}. Diluent/local anesthetic: {{diluent_anesthetic}}. Total volume: {{total_volume}}. Lot/expiry: {{lot_expiry}}.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