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Pudendal nerve block - ultrasound-guided</w:t>
      </w:r>
    </w:p>
    <w:p>
      <w:r>
        <w:rPr>
          <w:b/>
        </w:rPr>
        <w:t xml:space="preserve">Form ID: </w:t>
      </w:r>
      <w:r>
        <w:t xml:space="preserve">pudendal_nerve_block_us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Peripheral nerve block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Pudendal nerve block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