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Shoulder rotator cuff / biceps tendon PRP injection - ultrasound-guided</w:t>
      </w:r>
    </w:p>
    <w:p>
      <w:r>
        <w:rPr>
          <w:b/>
        </w:rPr>
        <w:t xml:space="preserve">Form ID: </w:t>
      </w:r>
      <w:r>
        <w:t xml:space="preserve">shoulder_tendon_prp_us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tendon/peritendon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product/preparation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volume injected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system / kit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prp_system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 draw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blood_draw_volume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 protocol / processing 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spin_protocol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Fenestration/peppering pattern if performed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fenestration_pattern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Shoulder rotator cuff / biceps tendon PRP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Autologous PRP was prepared. Using {{guidance}} with a {{transducer}},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PRP preparation: System: {{prp_system}}. Blood draw volume: {{blood_draw_volume}}. Spin protocol: {{spin_protocol}}. Fenestration: {{fenestration_pattern}}.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