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Sacroiliac joint corticosteroid injection - ultrasound-guided</w:t>
      </w:r>
    </w:p>
    <w:p>
      <w:r>
        <w:rPr>
          <w:b/>
        </w:rPr>
        <w:t xml:space="preserve">Form ID: </w:t>
      </w:r>
      <w:r>
        <w:t xml:space="preserve">si_joint_steroid_us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Joint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Sacroiliac joint corticosteroid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a {{needle}} was advanced via a {{approach}} to the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