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Superior cluneal nerve block - ultrasound-guided</w:t>
      </w:r>
    </w:p>
    <w:p>
      <w:r>
        <w:rPr>
          <w:b/>
        </w:rPr>
        <w:t xml:space="preserve">Form ID: </w:t>
      </w:r>
      <w:r>
        <w:t xml:space="preserve">superior_cluneal_nerve_block_us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Peripheral nerve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Superior cluneal nerve block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